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color w:val="006699"/>
          <w:sz w:val="36"/>
        </w:rPr>
      </w:pPr>
      <w:r>
        <w:rPr>
          <w:b/>
          <w:color w:val="006699"/>
          <w:sz w:val="36"/>
        </w:rPr>
        <w:t>FICHE CATHETER DE DIALYSE</w:t>
      </w:r>
    </w:p>
    <w:p>
      <w:pPr>
        <w:jc w:val="center"/>
        <w:rPr>
          <w:b/>
          <w:color w:val="006699"/>
          <w:sz w:val="36"/>
        </w:rPr>
      </w:pPr>
    </w:p>
    <w:p>
      <w:pPr>
        <w:jc w:val="center"/>
      </w:pPr>
    </w:p>
    <w:p>
      <w:pPr>
        <w:rPr>
          <w:b/>
          <w:color w:val="006699"/>
          <w:sz w:val="26"/>
        </w:rPr>
      </w:pPr>
      <w:r>
        <w:rPr>
          <w:b/>
          <w:color w:val="006699"/>
          <w:sz w:val="26"/>
        </w:rPr>
        <w:t>IDENTITÉ DU PATIENT</w:t>
      </w:r>
    </w:p>
    <w:p/>
    <w:p>
      <w:r>
        <w:t>Nom / Prénom : __________________________________________</w:t>
      </w:r>
    </w:p>
    <w:p>
      <w:r>
        <w:t>Date de naissance : __________________________________________</w:t>
      </w:r>
    </w:p>
    <w:p/>
    <w:p>
      <w:pPr>
        <w:rPr>
          <w:b/>
          <w:color w:val="006699"/>
          <w:sz w:val="26"/>
        </w:rPr>
      </w:pPr>
      <w:r>
        <w:rPr>
          <w:b/>
          <w:color w:val="006699"/>
          <w:sz w:val="26"/>
        </w:rPr>
        <w:t xml:space="preserve">CATHETER </w:t>
      </w:r>
    </w:p>
    <w:p/>
    <w:p>
      <w:pPr>
        <w:rPr>
          <w:rFonts w:cs="Segoe UI Symbol"/>
        </w:rPr>
      </w:pPr>
      <w:r>
        <w:t xml:space="preserve">Tunnelisé  </w:t>
      </w:r>
      <w:r>
        <w:rPr>
          <w:rFonts w:ascii="Segoe UI Symbol" w:hAnsi="Segoe UI Symbol" w:cs="Segoe UI Symbol"/>
        </w:rPr>
        <w:t>☐</w:t>
      </w:r>
      <w:r>
        <w:t xml:space="preserve"> Oui  </w:t>
      </w:r>
      <w:r>
        <w:rPr>
          <w:rFonts w:ascii="Segoe UI Symbol" w:hAnsi="Segoe UI Symbol" w:cs="Segoe UI Symbol"/>
        </w:rPr>
        <w:t>☐</w:t>
      </w:r>
      <w:r>
        <w:rPr>
          <w:rFonts w:cs="Segoe UI Symbol"/>
        </w:rPr>
        <w:t xml:space="preserve"> Non </w:t>
      </w:r>
    </w:p>
    <w:p/>
    <w:p>
      <w:r>
        <w:t>Date de pose : __________________________________________</w:t>
      </w:r>
    </w:p>
    <w:p>
      <w:r>
        <w:t>Site : ________________________________________________</w:t>
      </w:r>
    </w:p>
    <w:p>
      <w:pPr>
        <w:rPr>
          <w:rFonts w:cs="Segoe UI Symbol"/>
        </w:rPr>
      </w:pPr>
      <w:r>
        <w:rPr>
          <w:rFonts w:ascii="Segoe UI Symbol" w:hAnsi="Segoe UI Symbol" w:cs="Segoe UI Symbol"/>
        </w:rPr>
        <w:t xml:space="preserve">    ☐</w:t>
      </w:r>
      <w:r>
        <w:t xml:space="preserve"> Droit  </w:t>
      </w:r>
      <w:r>
        <w:rPr>
          <w:rFonts w:ascii="Segoe UI Symbol" w:hAnsi="Segoe UI Symbol" w:cs="Segoe UI Symbol"/>
        </w:rPr>
        <w:t>☐</w:t>
      </w:r>
      <w:r>
        <w:rPr>
          <w:rFonts w:cs="Segoe UI Symbol"/>
        </w:rPr>
        <w:t xml:space="preserve"> Gauche</w:t>
      </w:r>
    </w:p>
    <w:p/>
    <w:p>
      <w:r>
        <w:t>Débit sanguin habituel: __________________________________________</w:t>
      </w:r>
    </w:p>
    <w:p>
      <w:pPr>
        <w:rPr>
          <w:rFonts w:ascii="Segoe UI Symbol" w:hAnsi="Segoe UI Symbol" w:cs="Segoe UI Symbol"/>
        </w:rPr>
      </w:pPr>
      <w:r>
        <w:t xml:space="preserve">Problème(s) connu(s) : </w:t>
      </w:r>
      <w:r>
        <w:rPr>
          <w:rFonts w:ascii="Segoe UI Symbol" w:hAnsi="Segoe UI Symbol" w:cs="Segoe UI Symbol"/>
        </w:rPr>
        <w:t>☐</w:t>
      </w:r>
      <w:r>
        <w:t xml:space="preserve"> Oui  </w:t>
      </w:r>
      <w:r>
        <w:rPr>
          <w:rFonts w:ascii="Segoe UI Symbol" w:hAnsi="Segoe UI Symbol" w:cs="Segoe UI Symbol"/>
        </w:rPr>
        <w:t>☐ Non</w:t>
      </w:r>
    </w:p>
    <w:p>
      <w:pPr>
        <w:rPr>
          <w:rFonts w:ascii="Segoe UI Symbol" w:hAnsi="Segoe UI Symbol" w:cs="Segoe UI Symbol"/>
        </w:rPr>
      </w:pPr>
      <w:r>
        <w:rPr>
          <w:rFonts w:ascii="Segoe UI Symbol" w:hAnsi="Segoe UI Symbol" w:cs="Segoe UI Symbol"/>
        </w:rPr>
        <w:t xml:space="preserve">   </w:t>
      </w:r>
      <w:r>
        <w:rPr>
          <w:rFonts w:cs="Segoe UI Symbol"/>
        </w:rPr>
        <w:t>Si oui préciser :</w:t>
      </w:r>
      <w:r>
        <w:rPr>
          <w:rFonts w:ascii="Segoe UI Symbol" w:hAnsi="Segoe UI Symbol" w:cs="Segoe UI Symbol"/>
        </w:rPr>
        <w:t xml:space="preserve"> _____________________________________________</w:t>
      </w:r>
    </w:p>
    <w:p/>
    <w:p>
      <w:r>
        <w:t>Type et volume du verrou: ____________________________</w:t>
      </w:r>
    </w:p>
    <w:p>
      <w:r>
        <w:t>Fréquence : __________________________________________</w:t>
      </w:r>
    </w:p>
    <w:p/>
    <w:p>
      <w:r>
        <w:t>Fait à : _________________________________            Le : __________________________________________</w:t>
      </w:r>
    </w:p>
    <w:p>
      <w:r>
        <w:t>Signature de l’ équipe sur site:</w:t>
      </w:r>
    </w:p>
    <w:sectPr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8178ADC1-9CDD-4BF1-AA82-F72546F9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</w:style>
  <w:style w:type="paragraph" w:styleId="Corpsdetexte3">
    <w:name w:val="Body Text 3"/>
    <w:basedOn w:val="Normal"/>
    <w:link w:val="Corpsdetexte3Car"/>
    <w:uiPriority w:val="99"/>
    <w:unhideWhenUsed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Pr>
      <w:sz w:val="16"/>
      <w:szCs w:val="16"/>
    </w:rPr>
  </w:style>
  <w:style w:type="paragraph" w:styleId="Liste">
    <w:name w:val="List"/>
    <w:basedOn w:val="Normal"/>
    <w:uiPriority w:val="99"/>
    <w:unhideWhenUsed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pPr>
      <w:outlineLvl w:val="9"/>
    </w:p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Cecile COURIVAUD (CHUB)</cp:lastModifiedBy>
  <cp:revision>6</cp:revision>
  <dcterms:created xsi:type="dcterms:W3CDTF">2026-02-04T18:07:00Z</dcterms:created>
  <dcterms:modified xsi:type="dcterms:W3CDTF">2026-03-04T13:31:00Z</dcterms:modified>
  <cp:category/>
</cp:coreProperties>
</file>